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9ADCD" w14:textId="77777777" w:rsidR="006C636F" w:rsidRDefault="00000000">
      <w:pPr>
        <w:jc w:val="center"/>
      </w:pPr>
      <w:r>
        <w:rPr>
          <w:b/>
          <w:sz w:val="28"/>
        </w:rPr>
        <w:t>RELAZIONE FINALE</w:t>
      </w:r>
    </w:p>
    <w:p w14:paraId="07AD4FD1" w14:textId="77777777" w:rsidR="006C636F" w:rsidRDefault="00000000">
      <w:r>
        <w:t>Classe 5B Informatica – A.S. 2025/2026</w:t>
      </w:r>
    </w:p>
    <w:p w14:paraId="1EDBBD33" w14:textId="77777777" w:rsidR="006C636F" w:rsidRDefault="00000000">
      <w:r>
        <w:t>Disciplina: Matematica e Complementi di Matematica</w:t>
      </w:r>
    </w:p>
    <w:p w14:paraId="6EF610CF" w14:textId="77777777" w:rsidR="006C636F" w:rsidRDefault="00000000">
      <w:r>
        <w:t>Docente: Prof.ssa Colace Maria Teresa</w:t>
      </w:r>
      <w:r>
        <w:br/>
      </w:r>
    </w:p>
    <w:p w14:paraId="70EFD9BF" w14:textId="2F582960" w:rsidR="006C636F" w:rsidRDefault="00000000">
      <w:r>
        <w:t>La classe 5B Informatica, composta da 1</w:t>
      </w:r>
      <w:r w:rsidR="00271CB3">
        <w:t>6</w:t>
      </w:r>
      <w:r>
        <w:t xml:space="preserve"> </w:t>
      </w:r>
      <w:proofErr w:type="spellStart"/>
      <w:r>
        <w:t>alunni</w:t>
      </w:r>
      <w:proofErr w:type="spellEnd"/>
      <w:r>
        <w:t xml:space="preserve"> (di cui </w:t>
      </w:r>
      <w:proofErr w:type="spellStart"/>
      <w:r w:rsidR="00271CB3">
        <w:t>tre</w:t>
      </w:r>
      <w:proofErr w:type="spellEnd"/>
      <w:r w:rsidR="00271CB3">
        <w:t xml:space="preserve"> </w:t>
      </w:r>
      <w:proofErr w:type="spellStart"/>
      <w:r w:rsidR="00271CB3">
        <w:t>alunni</w:t>
      </w:r>
      <w:proofErr w:type="spellEnd"/>
      <w:r w:rsidR="00271CB3">
        <w:t xml:space="preserve"> Bes</w:t>
      </w:r>
      <w:r>
        <w:t xml:space="preserve">), </w:t>
      </w:r>
      <w:proofErr w:type="spellStart"/>
      <w:r>
        <w:t>si</w:t>
      </w:r>
      <w:proofErr w:type="spellEnd"/>
      <w:r>
        <w:t xml:space="preserve"> è </w:t>
      </w:r>
      <w:proofErr w:type="spellStart"/>
      <w:r>
        <w:t>presentata</w:t>
      </w:r>
      <w:proofErr w:type="spellEnd"/>
      <w:r>
        <w:t xml:space="preserve"> </w:t>
      </w:r>
      <w:proofErr w:type="spellStart"/>
      <w:r>
        <w:t>inizialmente</w:t>
      </w:r>
      <w:proofErr w:type="spellEnd"/>
      <w:r>
        <w:t xml:space="preserve"> con un livello non omogeneo e con una partecipazione differenziata. Sin dall’inizio dell’anno scolastico è emersa una divisione interna: da un lato un gruppo ristretto motivato, collaborativo e attivamente coinvolto nelle attività didattiche; dall’altro un gruppo più numeroso con partecipazione discontinua e impegno non sempre adeguato.</w:t>
      </w:r>
    </w:p>
    <w:p w14:paraId="3C815AAA" w14:textId="77777777" w:rsidR="006C636F" w:rsidRDefault="00000000">
      <w:r>
        <w:t>Dal punto di vista disciplinare, il comportamento complessivo della classe è risultato talvolta poco rispettoso delle regole, rendendo necessario un costante richiamo all’attenzione e alla responsabilità. Tuttavia, nel corso dell’anno si sono registrati miglioramenti, soprattutto da parte degli studenti più disponibili al dialogo educativo.</w:t>
      </w:r>
    </w:p>
    <w:p w14:paraId="49800359" w14:textId="77777777" w:rsidR="006C636F" w:rsidRDefault="00000000">
      <w:r>
        <w:t>Per quanto riguarda il profitto, la maggior parte degli alunni si colloca su un livello medio, con competenze sufficienti ma non sempre consolidate; una parte della classe ha evidenziato difficoltà persistenti, mentre un gruppo minoritario ha raggiunto risultati più che discreti grazie a un impegno costante.</w:t>
      </w:r>
    </w:p>
    <w:p w14:paraId="4F0D5422" w14:textId="77777777" w:rsidR="006C636F" w:rsidRDefault="00000000">
      <w:r>
        <w:t>Gli obiettivi programmati sono stati globalmente raggiunti, sebbene con diversi livelli di approfondimento. In particolare, gli studenti hanno acquisito le competenze di base nel calcolo differenziale e integrale, la capacità di studiare e rappresentare graficamente una funzione e l’utilizzo delle principali tecniche di derivazione e integrazione.</w:t>
      </w:r>
    </w:p>
    <w:p w14:paraId="4D617E48" w14:textId="77777777" w:rsidR="006C636F" w:rsidRDefault="00000000">
      <w:r>
        <w:t>Le metodologie adottate (lezione frontale, partecipata, cooperative learning, problem solving e attività di recupero in itinere) hanno favorito lo sviluppo di capacità logiche e critiche.</w:t>
      </w:r>
    </w:p>
    <w:p w14:paraId="30367982" w14:textId="77777777" w:rsidR="006C636F" w:rsidRDefault="00000000">
      <w:r>
        <w:t>Le verifiche sono state svolte attraverso prove scritte e orali, nel rispetto della programmazione dipartimentale, permettendo una valutazione continua e trasparente.</w:t>
      </w:r>
    </w:p>
    <w:p w14:paraId="34E0328A" w14:textId="77777777" w:rsidR="006C636F" w:rsidRDefault="00000000">
      <w:r>
        <w:t>Le attività di recupero e consolidamento sono state effettuate in itinere, mediante esercitazioni guidate e lavori di gruppo.</w:t>
      </w:r>
    </w:p>
    <w:p w14:paraId="17FFA875" w14:textId="77777777" w:rsidR="006C636F" w:rsidRDefault="00000000">
      <w:r>
        <w:t>In conclusione, la classe ha raggiunto nel complesso gli obiettivi minimi previsti dalla programmazione, con risultati differenziati in base all’impegno e alle capacità individuali.</w:t>
      </w:r>
    </w:p>
    <w:p w14:paraId="45EE5F8E" w14:textId="47A03A23" w:rsidR="006C636F" w:rsidRDefault="00000000">
      <w:r>
        <w:br/>
      </w:r>
      <w:r w:rsidR="00271CB3" w:rsidRPr="00F905BD">
        <w:t xml:space="preserve">Pomigliano,15/05/2026                                                                            </w:t>
      </w:r>
      <w:proofErr w:type="spellStart"/>
      <w:r w:rsidR="00271CB3" w:rsidRPr="00F905BD">
        <w:t>Firma</w:t>
      </w:r>
      <w:proofErr w:type="spellEnd"/>
      <w:r w:rsidR="00271CB3" w:rsidRPr="00F905BD">
        <w:t xml:space="preserve"> del </w:t>
      </w:r>
      <w:proofErr w:type="spellStart"/>
      <w:r w:rsidR="00271CB3" w:rsidRPr="00F905BD">
        <w:t>docente</w:t>
      </w:r>
      <w:proofErr w:type="spellEnd"/>
      <w:r w:rsidR="00271CB3" w:rsidRPr="00F905BD">
        <w:br/>
        <w:t xml:space="preserve">                                                                                                                    </w:t>
      </w:r>
      <w:proofErr w:type="spellStart"/>
      <w:r w:rsidR="00271CB3" w:rsidRPr="00F905BD">
        <w:t>Prof.ssa</w:t>
      </w:r>
      <w:proofErr w:type="spellEnd"/>
      <w:r w:rsidR="00271CB3" w:rsidRPr="00F905BD">
        <w:t xml:space="preserve"> Maria Teresa Colace </w:t>
      </w:r>
    </w:p>
    <w:sectPr w:rsidR="006C636F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1B555" w14:textId="77777777" w:rsidR="009A0611" w:rsidRDefault="009A0611">
      <w:pPr>
        <w:spacing w:after="0" w:line="240" w:lineRule="auto"/>
      </w:pPr>
      <w:r>
        <w:separator/>
      </w:r>
    </w:p>
  </w:endnote>
  <w:endnote w:type="continuationSeparator" w:id="0">
    <w:p w14:paraId="47694704" w14:textId="77777777" w:rsidR="009A0611" w:rsidRDefault="009A0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CAC2F" w14:textId="77777777" w:rsidR="009A0611" w:rsidRDefault="009A0611">
      <w:pPr>
        <w:spacing w:after="0" w:line="240" w:lineRule="auto"/>
      </w:pPr>
      <w:r>
        <w:separator/>
      </w:r>
    </w:p>
  </w:footnote>
  <w:footnote w:type="continuationSeparator" w:id="0">
    <w:p w14:paraId="389E951A" w14:textId="77777777" w:rsidR="009A0611" w:rsidRDefault="009A06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C6032" w14:textId="77777777" w:rsidR="006C636F" w:rsidRDefault="00000000">
    <w:pPr>
      <w:pStyle w:val="Intestazione"/>
      <w:jc w:val="center"/>
    </w:pPr>
    <w:r>
      <w:rPr>
        <w:b/>
        <w:sz w:val="20"/>
      </w:rPr>
      <w:t xml:space="preserve">I.T.I.S. 'Barsanti' – Pomigliano </w:t>
    </w:r>
    <w:proofErr w:type="spellStart"/>
    <w:r>
      <w:rPr>
        <w:b/>
        <w:sz w:val="20"/>
      </w:rPr>
      <w:t>d'Arco</w:t>
    </w:r>
    <w:proofErr w:type="spellEnd"/>
    <w:r>
      <w:rPr>
        <w:b/>
        <w:sz w:val="20"/>
      </w:rPr>
      <w:br/>
      <w:t>Anno Scolastico 2025/2026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3866652">
    <w:abstractNumId w:val="8"/>
  </w:num>
  <w:num w:numId="2" w16cid:durableId="1879321386">
    <w:abstractNumId w:val="6"/>
  </w:num>
  <w:num w:numId="3" w16cid:durableId="1864711874">
    <w:abstractNumId w:val="5"/>
  </w:num>
  <w:num w:numId="4" w16cid:durableId="381944224">
    <w:abstractNumId w:val="4"/>
  </w:num>
  <w:num w:numId="5" w16cid:durableId="1434588927">
    <w:abstractNumId w:val="7"/>
  </w:num>
  <w:num w:numId="6" w16cid:durableId="1502697919">
    <w:abstractNumId w:val="3"/>
  </w:num>
  <w:num w:numId="7" w16cid:durableId="2118718816">
    <w:abstractNumId w:val="2"/>
  </w:num>
  <w:num w:numId="8" w16cid:durableId="1395854914">
    <w:abstractNumId w:val="1"/>
  </w:num>
  <w:num w:numId="9" w16cid:durableId="254171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6086D"/>
    <w:rsid w:val="00271CB3"/>
    <w:rsid w:val="0029639D"/>
    <w:rsid w:val="00326F90"/>
    <w:rsid w:val="006C636F"/>
    <w:rsid w:val="009A0611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F656C6"/>
  <w14:defaultImageDpi w14:val="300"/>
  <w15:docId w15:val="{E74EAFCC-5B0D-4D17-8BEE-25798F666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maria teresa colace</cp:lastModifiedBy>
  <cp:revision>2</cp:revision>
  <dcterms:created xsi:type="dcterms:W3CDTF">2026-05-04T12:29:00Z</dcterms:created>
  <dcterms:modified xsi:type="dcterms:W3CDTF">2026-05-04T12:29:00Z</dcterms:modified>
  <cp:category/>
</cp:coreProperties>
</file>